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28792" w14:textId="77777777" w:rsidR="0026001A" w:rsidRPr="00C20377" w:rsidRDefault="00C44C5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C20377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C20377" w:rsidRPr="00C20377" w14:paraId="6F5E57D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847C44E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442BD20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(05.05 - 08.05.2025 г.)</w:t>
            </w:r>
          </w:p>
        </w:tc>
      </w:tr>
      <w:tr w:rsidR="00C20377" w:rsidRPr="00C20377" w14:paraId="0CACC525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15C4CBD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CF8B7B8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Майские праздники и День Победы</w:t>
            </w:r>
          </w:p>
        </w:tc>
      </w:tr>
    </w:tbl>
    <w:p w14:paraId="5B13D1DD" w14:textId="77777777" w:rsidR="0026001A" w:rsidRPr="00C20377" w:rsidRDefault="0026001A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C20377" w:rsidRPr="00C20377" w14:paraId="72E3CA35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2266F8AF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3240" w:type="dxa"/>
            <w:shd w:val="clear" w:color="auto" w:fill="EDF2F7"/>
          </w:tcPr>
          <w:p w14:paraId="635F0C8A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05.05</w:t>
            </w:r>
          </w:p>
        </w:tc>
        <w:tc>
          <w:tcPr>
            <w:tcW w:w="3240" w:type="dxa"/>
            <w:shd w:val="clear" w:color="auto" w:fill="EDF2F7"/>
          </w:tcPr>
          <w:p w14:paraId="50710876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06.05</w:t>
            </w:r>
          </w:p>
        </w:tc>
        <w:tc>
          <w:tcPr>
            <w:tcW w:w="3240" w:type="dxa"/>
            <w:shd w:val="clear" w:color="auto" w:fill="EDF2F7"/>
          </w:tcPr>
          <w:p w14:paraId="1B5E7A26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Среда 07.05</w:t>
            </w:r>
          </w:p>
        </w:tc>
        <w:tc>
          <w:tcPr>
            <w:tcW w:w="3240" w:type="dxa"/>
            <w:shd w:val="clear" w:color="auto" w:fill="EDF2F7"/>
          </w:tcPr>
          <w:p w14:paraId="1280D122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08.05</w:t>
            </w:r>
          </w:p>
        </w:tc>
      </w:tr>
      <w:tr w:rsidR="00C20377" w:rsidRPr="00C20377" w14:paraId="40EFE68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7D150B0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411261D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C20377" w:rsidRPr="00C20377" w14:paraId="7870278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6B812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D4703F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C20377" w:rsidRPr="00C20377" w14:paraId="473F73D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1A8FEC6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42A34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567FDC1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022AAA0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CABD2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31C7EB8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ью.</w:t>
            </w:r>
          </w:p>
          <w:p w14:paraId="5DA42AE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0FDAD4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414AE636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716E6E5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.: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8D1AA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2444B1D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7A66726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</w:tr>
      <w:tr w:rsidR="00C20377" w:rsidRPr="00C20377" w14:paraId="5DF2AA3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84CEA2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9BEF610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C20377" w:rsidRPr="00C20377" w14:paraId="25CE69E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79CB9D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8851DA0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C20377" w:rsidRPr="00C20377" w14:paraId="39FD37A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AC28B0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45C74E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C20377" w:rsidRPr="00C20377" w14:paraId="3E24FB5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24CDFEE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37744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«Праздник в нашем доме»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описательный рассказ</w:t>
            </w:r>
          </w:p>
          <w:p w14:paraId="5C74477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«Числовой ряд»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сравнения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E7911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Бейбітшілік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достық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Отан,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достық</w:t>
            </w:r>
            <w:proofErr w:type="spellEnd"/>
          </w:p>
          <w:p w14:paraId="15B6749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«Праздничные песни»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вокальные навыки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A40FF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«Хан и муравьи»»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сказкам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0620C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 грамоты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простых предложений»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строить речь грамматически верно</w:t>
            </w:r>
          </w:p>
        </w:tc>
      </w:tr>
      <w:tr w:rsidR="00C20377" w:rsidRPr="00C20377" w14:paraId="5F57C25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BCA17A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2FA81F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C20377" w:rsidRPr="00C20377" w14:paraId="77D978F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C7112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3EA8ABF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C20377" w:rsidRPr="00C20377" w14:paraId="5D3671E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D032CD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DC377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48470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D9312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408B8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</w:tr>
      <w:tr w:rsidR="00C20377" w:rsidRPr="00C20377" w14:paraId="2B4BF7D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BC3796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BAD1D5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C20377" w:rsidRPr="00C20377" w14:paraId="204B5ED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C6EB28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C4390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Чтение «Праздник цветов»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CC22F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66801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Чтение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Калинина «Как ребята нашли жука»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44D308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</w:tr>
      <w:tr w:rsidR="00C20377" w:rsidRPr="00C20377" w14:paraId="0A4E3D0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681657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D1E9BDD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C20377" w:rsidRPr="00C20377" w14:paraId="6FEE2F5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68759C1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8B2DC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1367540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располагать формы на листе.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0E6CB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0A6ED90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располагать формы на лист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89460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024F4106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располагать формы на листе.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57E408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477F0BA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Аппликация: «Бабочки на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располагать формы на листе.</w:t>
            </w:r>
          </w:p>
        </w:tc>
      </w:tr>
      <w:tr w:rsidR="00C20377" w:rsidRPr="00C20377" w14:paraId="2AC97C4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F9B5FF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26BC8F1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C20377" w:rsidRPr="00C20377" w14:paraId="195AA82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EB2A33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62C3784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Информирование родителей о достижениях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ребенка, ответы на вопросы, давать советы.</w:t>
            </w:r>
          </w:p>
        </w:tc>
      </w:tr>
    </w:tbl>
    <w:p w14:paraId="45F2D5D6" w14:textId="77777777" w:rsidR="0026001A" w:rsidRPr="00C20377" w:rsidRDefault="00C44C5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20377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10024684" w14:textId="77777777" w:rsidR="0026001A" w:rsidRPr="00C20377" w:rsidRDefault="00C44C5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037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C20377" w:rsidRPr="00C20377" w14:paraId="01B6C217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57EC47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102DB8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(12.05 - 16.05.2025 г.)</w:t>
            </w:r>
          </w:p>
        </w:tc>
      </w:tr>
      <w:tr w:rsidR="00C20377" w:rsidRPr="00C20377" w14:paraId="2E1DDD4A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B40A274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9A51B87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ли: Цветущий май</w:t>
            </w:r>
          </w:p>
        </w:tc>
      </w:tr>
    </w:tbl>
    <w:p w14:paraId="4ABF3227" w14:textId="77777777" w:rsidR="0026001A" w:rsidRPr="00C20377" w:rsidRDefault="0026001A">
      <w:pPr>
        <w:spacing w:after="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C20377" w:rsidRPr="00C20377" w14:paraId="5EC0C75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23F3ECF1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5FD5AD2B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12.05</w:t>
            </w:r>
          </w:p>
        </w:tc>
        <w:tc>
          <w:tcPr>
            <w:tcW w:w="2592" w:type="dxa"/>
            <w:shd w:val="clear" w:color="auto" w:fill="EDF2F7"/>
          </w:tcPr>
          <w:p w14:paraId="23613FBC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13.05</w:t>
            </w:r>
          </w:p>
        </w:tc>
        <w:tc>
          <w:tcPr>
            <w:tcW w:w="2592" w:type="dxa"/>
            <w:shd w:val="clear" w:color="auto" w:fill="EDF2F7"/>
          </w:tcPr>
          <w:p w14:paraId="64D6E576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Среда 14.05</w:t>
            </w:r>
          </w:p>
        </w:tc>
        <w:tc>
          <w:tcPr>
            <w:tcW w:w="2592" w:type="dxa"/>
            <w:shd w:val="clear" w:color="auto" w:fill="EDF2F7"/>
          </w:tcPr>
          <w:p w14:paraId="232DDBBA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15.05</w:t>
            </w:r>
          </w:p>
        </w:tc>
        <w:tc>
          <w:tcPr>
            <w:tcW w:w="2592" w:type="dxa"/>
            <w:shd w:val="clear" w:color="auto" w:fill="EDF2F7"/>
          </w:tcPr>
          <w:p w14:paraId="31532BB7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16.05</w:t>
            </w:r>
          </w:p>
        </w:tc>
      </w:tr>
      <w:tr w:rsidR="00C20377" w:rsidRPr="00C20377" w14:paraId="1672751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4AC8031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8BEAFFF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настроении ребёнка, приобщение к выражению личного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мнения.</w:t>
            </w:r>
          </w:p>
        </w:tc>
      </w:tr>
      <w:tr w:rsidR="00C20377" w:rsidRPr="00C20377" w14:paraId="5229CF7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003010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E4BEF58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C20377" w:rsidRPr="00C20377" w14:paraId="54BE8FC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90919E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331DD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дружелюбие.</w:t>
            </w:r>
          </w:p>
          <w:p w14:paraId="0D0D7F8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59E31D0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DCDF4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4C6F2CF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601CEF26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10F627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56414B04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кистью.</w:t>
            </w:r>
          </w:p>
          <w:p w14:paraId="21E7C5D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39DF72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6E1FDE3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579D13F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.: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149E5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720A2EE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0BB5B3C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</w:tr>
      <w:tr w:rsidR="00C20377" w:rsidRPr="00C20377" w14:paraId="222B6B9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D9E2E11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5A102E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C20377" w:rsidRPr="00C20377" w14:paraId="1E65DDD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6CA254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40567A4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осанкой за столом, формирование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культурно-гигиенических навыков.</w:t>
            </w:r>
          </w:p>
        </w:tc>
      </w:tr>
      <w:tr w:rsidR="00C20377" w:rsidRPr="00C20377" w14:paraId="50E59C4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FB493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735400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C20377" w:rsidRPr="00C20377" w14:paraId="380A34F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3A99DA0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10B55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«Праздник в нашем доме»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описательный рассказ</w:t>
            </w:r>
          </w:p>
          <w:p w14:paraId="350925D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«Числовой ряд»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сравнения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FC95B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Бейбітшілік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достық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Отан,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достық</w:t>
            </w:r>
            <w:proofErr w:type="spellEnd"/>
          </w:p>
          <w:p w14:paraId="0708A90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«Праздничные песни»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вокальные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49750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«Хан и муравьи»»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сказкам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1BF85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простых предложений»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строить речь грамматически верно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14122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старты»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командный дух</w:t>
            </w:r>
          </w:p>
        </w:tc>
      </w:tr>
      <w:tr w:rsidR="00C20377" w:rsidRPr="00C20377" w14:paraId="0278097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A9FDCA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1E0A71E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анки.</w:t>
            </w:r>
          </w:p>
        </w:tc>
      </w:tr>
      <w:tr w:rsidR="00C20377" w:rsidRPr="00C20377" w14:paraId="10DFDCB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20EB181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8BC74F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C20377" w:rsidRPr="00C20377" w14:paraId="4C4FBD8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722CF56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79104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732FC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5FC4B3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Полив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DE751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3ED3C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</w:tr>
      <w:tr w:rsidR="00C20377" w:rsidRPr="00C20377" w14:paraId="2345B5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A26D97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F71292F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C20377" w:rsidRPr="00C20377" w14:paraId="33F32AF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440CBA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4D0DA0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Чтение «Праздник цветов»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47E4C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216C2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Н. К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алинина «Как ребята нашли жука»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3F12A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BB352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Чтение сказки «Муха-Цокотуха»</w:t>
            </w:r>
          </w:p>
        </w:tc>
      </w:tr>
      <w:tr w:rsidR="00C20377" w:rsidRPr="00C20377" w14:paraId="2A19921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2C4A4C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CF2CFC6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Гимнастика пробуждения, ходьба по ортопедическим дорожкам, гигиенические процедуры.</w:t>
            </w:r>
          </w:p>
        </w:tc>
      </w:tr>
      <w:tr w:rsidR="00C20377" w:rsidRPr="00C20377" w14:paraId="49B4817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206F1F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7DA0F8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Математика: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219516D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F99502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67A3D3A8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FBD3F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61FE53F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E8D46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ур.</w:t>
            </w:r>
          </w:p>
          <w:p w14:paraId="2329FFF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4D5A3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3B8A74E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</w:tr>
      <w:tr w:rsidR="00C20377" w:rsidRPr="00C20377" w14:paraId="113D641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CD866A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4E646F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C20377" w:rsidRPr="00C20377" w14:paraId="673A37C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B34E76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79EEEC1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3F79D88E" w14:textId="77777777" w:rsidR="0026001A" w:rsidRPr="00C20377" w:rsidRDefault="00C44C5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20377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0759993" w14:textId="77777777" w:rsidR="0026001A" w:rsidRPr="00C20377" w:rsidRDefault="00C44C5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037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C20377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C20377" w:rsidRPr="00C20377" w14:paraId="0FC6033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A917C02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A4F503D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(19.05 - 23.05.2025 г.)</w:t>
            </w:r>
          </w:p>
        </w:tc>
      </w:tr>
      <w:tr w:rsidR="00C20377" w:rsidRPr="00C20377" w14:paraId="0F0E646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A75FA4C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B0FFA9E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недели: Мир насекомых</w:t>
            </w:r>
          </w:p>
        </w:tc>
      </w:tr>
    </w:tbl>
    <w:p w14:paraId="362E9790" w14:textId="77777777" w:rsidR="0026001A" w:rsidRPr="00C20377" w:rsidRDefault="0026001A">
      <w:pPr>
        <w:spacing w:after="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C20377" w:rsidRPr="00C20377" w14:paraId="18A31BA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479487A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2BDE5001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19.05</w:t>
            </w:r>
          </w:p>
        </w:tc>
        <w:tc>
          <w:tcPr>
            <w:tcW w:w="2592" w:type="dxa"/>
            <w:shd w:val="clear" w:color="auto" w:fill="EDF2F7"/>
          </w:tcPr>
          <w:p w14:paraId="0AB00E7C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20.05</w:t>
            </w:r>
          </w:p>
        </w:tc>
        <w:tc>
          <w:tcPr>
            <w:tcW w:w="2592" w:type="dxa"/>
            <w:shd w:val="clear" w:color="auto" w:fill="EDF2F7"/>
          </w:tcPr>
          <w:p w14:paraId="1F284F8A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Среда 21.05</w:t>
            </w:r>
          </w:p>
        </w:tc>
        <w:tc>
          <w:tcPr>
            <w:tcW w:w="2592" w:type="dxa"/>
            <w:shd w:val="clear" w:color="auto" w:fill="EDF2F7"/>
          </w:tcPr>
          <w:p w14:paraId="68802637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22.05</w:t>
            </w:r>
          </w:p>
        </w:tc>
        <w:tc>
          <w:tcPr>
            <w:tcW w:w="2592" w:type="dxa"/>
            <w:shd w:val="clear" w:color="auto" w:fill="EDF2F7"/>
          </w:tcPr>
          <w:p w14:paraId="1746F7F4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23.05</w:t>
            </w:r>
          </w:p>
        </w:tc>
      </w:tr>
      <w:tr w:rsidR="00C20377" w:rsidRPr="00C20377" w14:paraId="3EF9047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69224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05599C6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C20377" w:rsidRPr="00C20377" w14:paraId="237E4D1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22C2FC6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431BF2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домашнего режима дня, воспитания, развития и достижений детей; индивидуальные консультации.</w:t>
            </w:r>
          </w:p>
        </w:tc>
      </w:tr>
      <w:tr w:rsidR="00C20377" w:rsidRPr="00C20377" w14:paraId="2AB4569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F609871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C4F12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596457A8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7983B6D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0A957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2A15198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ью.</w:t>
            </w:r>
          </w:p>
          <w:p w14:paraId="0680157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C491D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621C62A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7601E10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21EDF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4DB3918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7CE2854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1F556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621BFFD9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673300D8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</w:tr>
      <w:tr w:rsidR="00C20377" w:rsidRPr="00C20377" w14:paraId="493B9F0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36A4C1F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FF731B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кс утренних упражнений (двигательная активность, игровая деятельность).</w:t>
            </w:r>
          </w:p>
        </w:tc>
      </w:tr>
      <w:tr w:rsidR="00C20377" w:rsidRPr="00C20377" w14:paraId="36F6F65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F51F14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5A1B058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C20377" w:rsidRPr="00C20377" w14:paraId="5E106B5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B5611D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FF67C6E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Развитие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речи, познавательная и игровая мотивация.</w:t>
            </w:r>
          </w:p>
        </w:tc>
      </w:tr>
      <w:tr w:rsidR="00C20377" w:rsidRPr="00C20377" w14:paraId="3A2FB68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6F1D6DF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CCF7A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«Праздник в нашем доме»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описательный рассказ</w:t>
            </w:r>
          </w:p>
          <w:p w14:paraId="3046EA2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«Числовой ряд»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сравнения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911A68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Бейбітшілік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достық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Отан,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достық</w:t>
            </w:r>
            <w:proofErr w:type="spellEnd"/>
          </w:p>
          <w:p w14:paraId="78AECB8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«Праздничные песни»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вокальные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C2689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«Хан и муравьи»»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сказкам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133100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простых предложений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строить речь грамматически верно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FB4FC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старты»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командный дух</w:t>
            </w:r>
          </w:p>
        </w:tc>
      </w:tr>
      <w:tr w:rsidR="00C20377" w:rsidRPr="00C20377" w14:paraId="360528E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37AD01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98D8A7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C20377" w:rsidRPr="00C20377" w14:paraId="30875A0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F00136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0F5CB5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Последовательное одевание,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закрепление навыков самообслуживания.</w:t>
            </w:r>
          </w:p>
        </w:tc>
      </w:tr>
      <w:tr w:rsidR="00C20377" w:rsidRPr="00C20377" w14:paraId="38219C5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395443D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67AA8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405089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27F1D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74615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C67FC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ки и ласточки»</w:t>
            </w:r>
          </w:p>
        </w:tc>
      </w:tr>
      <w:tr w:rsidR="00C20377" w:rsidRPr="00C20377" w14:paraId="07B4C69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785AF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045FAD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C20377" w:rsidRPr="00C20377" w14:paraId="07642E4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D32BF48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E10AB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Чтение «Праздник цветов»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A65EFD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AEFC9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Н. Калинина «Как ребята нашли жука»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1E40C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A88E34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 xml:space="preserve">Чтение сказки </w:t>
            </w: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«Муха-Цокотуха»</w:t>
            </w:r>
          </w:p>
        </w:tc>
      </w:tr>
      <w:tr w:rsidR="00C20377" w:rsidRPr="00C20377" w14:paraId="51A9779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50BF1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9BF0ED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Гимнастика пробуждения, ходьба по ортопедическим дорожкам, гигиенические процедуры.</w:t>
            </w:r>
          </w:p>
        </w:tc>
      </w:tr>
      <w:tr w:rsidR="00C20377" w:rsidRPr="00C20377" w14:paraId="72EE579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D5DD71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41245A8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0C071AD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Аппликация: «Бабочки на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9E9284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6967799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B0731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293B2B8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0146B6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7202933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D5F89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16AFD796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</w:tr>
      <w:tr w:rsidR="00C20377" w:rsidRPr="00C20377" w14:paraId="05625FD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CA2AA8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775985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авила этикета; оценка аккуратности.</w:t>
            </w:r>
          </w:p>
        </w:tc>
      </w:tr>
      <w:tr w:rsidR="00C20377" w:rsidRPr="00C20377" w14:paraId="50A8DDF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A04200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B4CE98E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7957ACBC" w14:textId="77777777" w:rsidR="0026001A" w:rsidRPr="00C20377" w:rsidRDefault="00C44C5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20377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338A92FF" w14:textId="77777777" w:rsidR="0026001A" w:rsidRPr="00C20377" w:rsidRDefault="00C44C5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2037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МАЙ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C20377" w:rsidRPr="00C20377" w14:paraId="5A789BE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6360D49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A8A2C1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(26.05 - 30.05.2025 г.)</w:t>
            </w:r>
          </w:p>
        </w:tc>
      </w:tr>
      <w:tr w:rsidR="00C20377" w:rsidRPr="00C20377" w14:paraId="6B82106A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001EC4B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4D2F15B" w14:textId="77777777" w:rsidR="0026001A" w:rsidRPr="00C20377" w:rsidRDefault="00C44C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</w:t>
            </w:r>
            <w:proofErr w:type="gram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Здравствуй</w:t>
            </w:r>
            <w:proofErr w:type="gram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лето красное!</w:t>
            </w:r>
          </w:p>
        </w:tc>
      </w:tr>
    </w:tbl>
    <w:p w14:paraId="77BCA2F9" w14:textId="77777777" w:rsidR="0026001A" w:rsidRPr="00C20377" w:rsidRDefault="0026001A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C20377" w:rsidRPr="00C20377" w14:paraId="1930298C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AC51D06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16F73EAE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26.05</w:t>
            </w:r>
          </w:p>
        </w:tc>
        <w:tc>
          <w:tcPr>
            <w:tcW w:w="2592" w:type="dxa"/>
            <w:shd w:val="clear" w:color="auto" w:fill="EDF2F7"/>
          </w:tcPr>
          <w:p w14:paraId="262C6856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27.05</w:t>
            </w:r>
          </w:p>
        </w:tc>
        <w:tc>
          <w:tcPr>
            <w:tcW w:w="2592" w:type="dxa"/>
            <w:shd w:val="clear" w:color="auto" w:fill="EDF2F7"/>
          </w:tcPr>
          <w:p w14:paraId="10AB7DE4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Среда 28.05</w:t>
            </w:r>
          </w:p>
        </w:tc>
        <w:tc>
          <w:tcPr>
            <w:tcW w:w="2592" w:type="dxa"/>
            <w:shd w:val="clear" w:color="auto" w:fill="EDF2F7"/>
          </w:tcPr>
          <w:p w14:paraId="1E0954B8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29.05</w:t>
            </w:r>
          </w:p>
        </w:tc>
        <w:tc>
          <w:tcPr>
            <w:tcW w:w="2592" w:type="dxa"/>
            <w:shd w:val="clear" w:color="auto" w:fill="EDF2F7"/>
          </w:tcPr>
          <w:p w14:paraId="6703D5DB" w14:textId="77777777" w:rsidR="0026001A" w:rsidRPr="00C20377" w:rsidRDefault="00C44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30.05</w:t>
            </w:r>
          </w:p>
        </w:tc>
      </w:tr>
      <w:tr w:rsidR="00C20377" w:rsidRPr="00C20377" w14:paraId="60D5087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7B6A46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4CE7E6D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C20377" w:rsidRPr="00C20377" w14:paraId="6B1D1A4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7B2BA82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EAA020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</w:tr>
      <w:tr w:rsidR="00C20377" w:rsidRPr="00C20377" w14:paraId="50F7C9B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6866ED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E57D00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09D3874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12F9DBF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77F0B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125A647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30CDD83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ED8B4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«Мир и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2B050AF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7B81ABD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A9833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и дружелюбие.</w:t>
            </w:r>
          </w:p>
          <w:p w14:paraId="5A1A917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484C6C6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E8BA1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«Мир и дружба»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уважение и дружелюбие.</w:t>
            </w:r>
          </w:p>
          <w:p w14:paraId="1938B19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«Майские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цветы»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Совершенствовать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работы кистью.</w:t>
            </w:r>
          </w:p>
          <w:p w14:paraId="2F00E90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«Насекомые весной»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познавательный интерес.</w:t>
            </w:r>
          </w:p>
        </w:tc>
      </w:tr>
      <w:tr w:rsidR="00C20377" w:rsidRPr="00C20377" w14:paraId="441CA85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D016E9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AFC1774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C20377" w:rsidRPr="00C20377" w14:paraId="32B9F58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A73CED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7D35D94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C20377" w:rsidRPr="00C20377" w14:paraId="0C7EDA9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30DBC3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0FAB1AB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C20377" w:rsidRPr="00C20377" w14:paraId="47418F8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994BB2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DCC16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здник в нашем доме»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описательный рассказ</w:t>
            </w:r>
          </w:p>
          <w:p w14:paraId="04F3639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«Числовой ряд»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сравнения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410216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Бейбітшілік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достық</w:t>
            </w:r>
            <w:proofErr w:type="spellEnd"/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Отан,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достық</w:t>
            </w:r>
            <w:proofErr w:type="spellEnd"/>
          </w:p>
          <w:p w14:paraId="40F9B22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«Праздничные песни»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кальные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334EF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«Хан и муравьи»»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сказкам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683AC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«Составление простых предложений»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строить речь грамматически верно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A4E71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«Веселые старты»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командный дух</w:t>
            </w:r>
          </w:p>
        </w:tc>
      </w:tr>
      <w:tr w:rsidR="00C20377" w:rsidRPr="00C20377" w14:paraId="64EEA3A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92B2C58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850F5B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C20377" w:rsidRPr="00C20377" w14:paraId="3C1B755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0A00E9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4D1B50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C20377" w:rsidRPr="00C20377" w14:paraId="6C1B0C0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47228C3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92684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B64DEB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D81513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DAD588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2A696A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бабочками и божьими коровками»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насекомых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Полив растений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«Пчелки и ласточки»</w:t>
            </w:r>
          </w:p>
        </w:tc>
      </w:tr>
      <w:tr w:rsidR="00C20377" w:rsidRPr="00C20377" w14:paraId="215007A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AA5B5C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67FD660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ды, правила этикета).</w:t>
            </w:r>
          </w:p>
        </w:tc>
      </w:tr>
      <w:tr w:rsidR="00C20377" w:rsidRPr="00C20377" w14:paraId="27F6131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64359C8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D810A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Чтение «Праздник цветов»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034C40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9129E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Н. Калинина «Как ребята нашли жука»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02AB3D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700ED7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C20377">
              <w:rPr>
                <w:rFonts w:ascii="Times New Roman" w:hAnsi="Times New Roman" w:cs="Times New Roman"/>
                <w:sz w:val="24"/>
                <w:szCs w:val="24"/>
              </w:rPr>
              <w:t>Чтение сказки «Муха-Цокотуха»</w:t>
            </w:r>
          </w:p>
        </w:tc>
      </w:tr>
      <w:tr w:rsidR="00C20377" w:rsidRPr="00C20377" w14:paraId="1CC7FAF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648248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8AE9647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Гимнастика пробуждения, ходьба по ортопедическим 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дорожкам, гигиенические процедуры.</w:t>
            </w:r>
          </w:p>
        </w:tc>
      </w:tr>
      <w:tr w:rsidR="00C20377" w:rsidRPr="00C20377" w14:paraId="12963AFC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EF368B0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04000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0382E3F1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6F59A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7DCE87D2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3D79AC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0C71BB64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</w:t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2EA135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51EB125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22C8F1F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«Геометрическая мозаика»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узоры из фигур.</w:t>
            </w:r>
          </w:p>
          <w:p w14:paraId="427B631E" w14:textId="77777777" w:rsidR="0026001A" w:rsidRPr="00C20377" w:rsidRDefault="00C44C5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икация: «Бабочки на лугу»</w:t>
            </w:r>
            <w:r w:rsidRPr="00C2037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C20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красиво располагать формы на листе.</w:t>
            </w:r>
          </w:p>
        </w:tc>
      </w:tr>
      <w:tr w:rsidR="00C20377" w:rsidRPr="00C20377" w14:paraId="249CAA2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8619B28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38A1D8E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C20377" w:rsidRPr="00C20377" w14:paraId="790776E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3769CA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0377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DE22DE5" w14:textId="77777777" w:rsidR="0026001A" w:rsidRPr="00C20377" w:rsidRDefault="00C44C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</w:t>
            </w:r>
            <w:r w:rsidRPr="00C2037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ениях ребенка, ответы на вопросы, давать советы.</w:t>
            </w:r>
          </w:p>
        </w:tc>
      </w:tr>
      <w:bookmarkEnd w:id="0"/>
    </w:tbl>
    <w:p w14:paraId="2E69EF36" w14:textId="77777777" w:rsidR="00C44C50" w:rsidRPr="00C20377" w:rsidRDefault="00C44C5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44C50" w:rsidRPr="00C20377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001A"/>
    <w:rsid w:val="0029639D"/>
    <w:rsid w:val="00326F90"/>
    <w:rsid w:val="00AA1D8D"/>
    <w:rsid w:val="00B47730"/>
    <w:rsid w:val="00C20377"/>
    <w:rsid w:val="00C44C5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91C26"/>
  <w14:defaultImageDpi w14:val="300"/>
  <w15:docId w15:val="{960BBF7F-C5D2-4F26-BCAC-5D032EBE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8B6FD74-E060-4327-8275-E81FC94F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2026-08-25T18:01:00Z</dcterms:created>
  <dcterms:modified xsi:type="dcterms:W3CDTF">2026-08-25T18:01:00Z</dcterms:modified>
  <cp:category/>
</cp:coreProperties>
</file>